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0694870" name="019ef97e-7b96-7837-9b04-d364bfb36f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6057285" name="019ef97e-7b96-7837-9b04-d364bfb36f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833513" name="019ef97f-44a7-7bda-8cd1-12f8ca6798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8288157" name="019ef97f-44a7-7bda-8cd1-12f8ca6798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1370889" name="019ef980-6c59-750c-926d-bebd486114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974760" name="019ef980-6c59-750c-926d-bebd4861147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3354330" name="019ef980-7e16-7d14-b06a-1d32433aa6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8695484" name="019ef980-7e16-7d14-b06a-1d32433aa61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8012557" name="019ef982-0700-7da0-b416-58ac1c6189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0207073" name="019ef982-0700-7da0-b416-58ac1c6189e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8770609" name="019ef982-1991-7416-8f88-88a7436273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6930054" name="019ef982-1991-7416-8f88-88a7436273d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380023" name="019ef994-14e0-7a86-ba3d-d85e2f0788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9575652" name="019ef994-14e0-7a86-ba3d-d85e2f07887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3936566" name="019ef994-3b1a-7cbe-966d-69305ed2b3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0294461" name="019ef994-3b1a-7cbe-966d-69305ed2b3c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